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203 Lyrical dance Юніори Solo 2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Альона Міщенко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Шаповалова Тетяна</w:t>
      </w:r>
    </w:p>
    <w:p>
      <w:pPr>
        <w:spacing w:before="0" w:after="0"/>
      </w:pPr>
      <w:r>
        <w:t>D - Дар`я Алексашина</w:t>
      </w:r>
    </w:p>
    <w:p>
      <w:pPr>
        <w:spacing w:before="0" w:after="0"/>
      </w:pPr>
      <w:r>
        <w:t>E - Сидорцова Яна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#199 Мілана Журба - 1 місце</w:t>
      </w:r>
    </w:p>
    <w:p>
      <w:pPr>
        <w:pStyle w:val="ListNumber"/>
      </w:pPr>
      <w:r>
        <w:t>#366 Кіра Плоха - 2 місце</w:t>
      </w:r>
    </w:p>
    <w:p>
      <w:pPr>
        <w:pStyle w:val="ListNumber"/>
      </w:pPr>
      <w:r>
        <w:t>#358 Ксенія Булава - 3 місце</w:t>
      </w:r>
    </w:p>
    <w:p>
      <w:pPr>
        <w:pStyle w:val="ListNumber"/>
      </w:pPr>
      <w:r>
        <w:t>#363 Вікторія Кобилецька - 4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199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366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358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363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